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E6908" w14:textId="56550C01"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14:paraId="623E6909" w14:textId="77777777" w:rsidR="00655558" w:rsidRDefault="00655558" w:rsidP="00655558">
      <w:r>
        <w:t>ten behoeve van</w:t>
      </w:r>
    </w:p>
    <w:p w14:paraId="623E690A" w14:textId="3FB8F696" w:rsidR="00655558" w:rsidRDefault="00A92C7B" w:rsidP="00655558">
      <w:r w:rsidRPr="00A92C7B">
        <w:rPr>
          <w:rFonts w:eastAsia="Calibri"/>
          <w:b/>
          <w:bCs/>
          <w:sz w:val="24"/>
          <w:szCs w:val="24"/>
          <w:lang w:eastAsia="en-US"/>
        </w:rPr>
        <w:t>Besteknummer: OG-003-24</w:t>
      </w:r>
    </w:p>
    <w:p w14:paraId="4082CEDE" w14:textId="77777777" w:rsidR="00A92C7B" w:rsidRPr="00A92C7B" w:rsidRDefault="00A92C7B" w:rsidP="00A92C7B">
      <w:pPr>
        <w:rPr>
          <w:rFonts w:eastAsia="Calibri"/>
          <w:b/>
          <w:bCs/>
          <w:sz w:val="24"/>
          <w:szCs w:val="24"/>
          <w:lang w:eastAsia="en-US"/>
        </w:rPr>
      </w:pPr>
      <w:r w:rsidRPr="00A92C7B">
        <w:rPr>
          <w:rFonts w:eastAsia="Calibri"/>
          <w:b/>
          <w:bCs/>
          <w:sz w:val="24"/>
          <w:szCs w:val="24"/>
          <w:lang w:eastAsia="en-US"/>
        </w:rPr>
        <w:t xml:space="preserve">Beheer, onderhoud en vervanging Openbare </w:t>
      </w:r>
      <w:proofErr w:type="spellStart"/>
      <w:r w:rsidRPr="00A92C7B">
        <w:rPr>
          <w:rFonts w:eastAsia="Calibri"/>
          <w:b/>
          <w:bCs/>
          <w:sz w:val="24"/>
          <w:szCs w:val="24"/>
          <w:lang w:eastAsia="en-US"/>
        </w:rPr>
        <w:t>VerLichting</w:t>
      </w:r>
      <w:proofErr w:type="spellEnd"/>
    </w:p>
    <w:p w14:paraId="7546E74C" w14:textId="77777777" w:rsidR="00A92C7B" w:rsidRPr="00A92C7B" w:rsidRDefault="00A92C7B" w:rsidP="00A92C7B">
      <w:pPr>
        <w:rPr>
          <w:rFonts w:eastAsia="Calibri"/>
          <w:b/>
          <w:bCs/>
          <w:sz w:val="24"/>
          <w:szCs w:val="24"/>
          <w:lang w:eastAsia="en-US"/>
        </w:rPr>
      </w:pPr>
      <w:r w:rsidRPr="00A92C7B">
        <w:rPr>
          <w:rFonts w:eastAsia="Calibri"/>
          <w:b/>
          <w:bCs/>
          <w:sz w:val="24"/>
          <w:szCs w:val="24"/>
          <w:lang w:eastAsia="en-US"/>
        </w:rPr>
        <w:t>Gemeenten Aalten, Oost-Gelre en Winterswijk</w:t>
      </w:r>
    </w:p>
    <w:p w14:paraId="623E690B" w14:textId="2A274619" w:rsidR="00655558" w:rsidRPr="00655558" w:rsidRDefault="00655558" w:rsidP="00A92C7B">
      <w:r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623E690C" w14:textId="77777777" w:rsidR="00655558" w:rsidRPr="00655558" w:rsidRDefault="00655558" w:rsidP="00655558"/>
    <w:p w14:paraId="623E690D" w14:textId="77777777" w:rsidR="00655558" w:rsidRPr="00655558" w:rsidRDefault="00655558" w:rsidP="00655558"/>
    <w:p w14:paraId="623E690E" w14:textId="77777777"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14:paraId="623E690F" w14:textId="77777777" w:rsidR="00655558" w:rsidRPr="00655558" w:rsidRDefault="00655558" w:rsidP="00655558"/>
    <w:p w14:paraId="623E6910" w14:textId="77777777"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14:paraId="623E6911" w14:textId="77777777" w:rsidR="00655558" w:rsidRPr="00655558" w:rsidRDefault="00655558" w:rsidP="00655558"/>
    <w:p w14:paraId="623E6912" w14:textId="77777777"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14:paraId="623E6913" w14:textId="77777777" w:rsidR="00655558" w:rsidRPr="00655558" w:rsidRDefault="00655558" w:rsidP="00655558"/>
    <w:p w14:paraId="623E6914" w14:textId="77777777"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14:paraId="623E6915" w14:textId="77777777" w:rsidR="00655558" w:rsidRPr="00655558" w:rsidRDefault="00655558" w:rsidP="00655558"/>
    <w:p w14:paraId="623E6916" w14:textId="77777777"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14:paraId="623E6917" w14:textId="77777777" w:rsidR="00655558" w:rsidRPr="00655558" w:rsidRDefault="00655558" w:rsidP="00655558">
      <w:r w:rsidRPr="00655558">
        <w:t xml:space="preserve">ter zake van deze inschrijving rechtsgeldig vertegenwoordigt. </w:t>
      </w:r>
    </w:p>
    <w:p w14:paraId="623E6918" w14:textId="77777777" w:rsidR="00655558" w:rsidRPr="00655558" w:rsidRDefault="00655558" w:rsidP="00655558"/>
    <w:p w14:paraId="623E6919" w14:textId="77777777" w:rsidR="00655558" w:rsidRPr="00655558" w:rsidRDefault="00655558" w:rsidP="00655558"/>
    <w:p w14:paraId="623E691A" w14:textId="77777777" w:rsidR="00655558" w:rsidRPr="00655558" w:rsidRDefault="00655558" w:rsidP="00655558"/>
    <w:p w14:paraId="623E691B" w14:textId="77777777" w:rsidR="00655558" w:rsidRPr="00655558" w:rsidRDefault="00655558" w:rsidP="00655558"/>
    <w:p w14:paraId="623E691C" w14:textId="77777777" w:rsidR="00655558" w:rsidRPr="00655558" w:rsidRDefault="00655558" w:rsidP="00655558">
      <w:r w:rsidRPr="00655558">
        <w:t>Handtekening:</w:t>
      </w:r>
    </w:p>
    <w:p w14:paraId="623E691D" w14:textId="77777777" w:rsidR="000B46D8" w:rsidRDefault="000B46D8"/>
    <w:sectPr w:rsidR="000B46D8" w:rsidSect="00177A29">
      <w:headerReference w:type="default" r:id="rId10"/>
      <w:footerReference w:type="default" r:id="rId11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E6922" w14:textId="77777777"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14:paraId="623E6923" w14:textId="77777777"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E6926" w14:textId="77777777" w:rsidR="00B85C3F" w:rsidRPr="00CC26E3" w:rsidRDefault="00CC26E3" w:rsidP="00CC26E3">
    <w:pPr>
      <w:pStyle w:val="Voettekst"/>
      <w:rPr>
        <w:sz w:val="18"/>
        <w:szCs w:val="18"/>
      </w:rPr>
    </w:pPr>
    <w:r>
      <w:rPr>
        <w:sz w:val="18"/>
        <w:szCs w:val="18"/>
      </w:rPr>
      <w:t xml:space="preserve">In het geval de inschrijver een </w:t>
    </w:r>
    <w:r w:rsidRPr="00CC26E3">
      <w:rPr>
        <w:sz w:val="18"/>
        <w:szCs w:val="18"/>
      </w:rPr>
      <w:t>samenwerkingsverband van ondernemers is, verstrek</w:t>
    </w:r>
    <w:r>
      <w:rPr>
        <w:sz w:val="18"/>
        <w:szCs w:val="18"/>
      </w:rPr>
      <w:t xml:space="preserve">t de inschrijver een dergelijke </w:t>
    </w:r>
    <w:r w:rsidRPr="00CC26E3">
      <w:rPr>
        <w:sz w:val="18"/>
        <w:szCs w:val="18"/>
      </w:rPr>
      <w:t>verklaring van een bestuurder van iedere ondernem</w:t>
    </w:r>
    <w:r>
      <w:rPr>
        <w:sz w:val="18"/>
        <w:szCs w:val="18"/>
      </w:rPr>
      <w:t xml:space="preserve">er. De inschrijving is ongeldig </w:t>
    </w:r>
    <w:r w:rsidRPr="00CC26E3">
      <w:rPr>
        <w:sz w:val="18"/>
        <w:szCs w:val="18"/>
      </w:rPr>
      <w:t>indien een vereiste verklaring ontbreekt of niet naar waarheid is ingevuld.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3E6920" w14:textId="77777777"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14:paraId="623E6921" w14:textId="77777777" w:rsidR="00B85C3F" w:rsidRDefault="00B85C3F" w:rsidP="00B85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31F0" w14:textId="20BDA98B" w:rsidR="00A92C7B" w:rsidRDefault="00A92C7B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8B5279F" wp14:editId="0A451988">
              <wp:simplePos x="0" y="0"/>
              <wp:positionH relativeFrom="column">
                <wp:posOffset>1065474</wp:posOffset>
              </wp:positionH>
              <wp:positionV relativeFrom="paragraph">
                <wp:posOffset>-128132</wp:posOffset>
              </wp:positionV>
              <wp:extent cx="2546350" cy="455930"/>
              <wp:effectExtent l="0" t="0" r="6350" b="1270"/>
              <wp:wrapSquare wrapText="bothSides"/>
              <wp:docPr id="694374534" name="Groe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546350" cy="455930"/>
                        <a:chOff x="0" y="0"/>
                        <a:chExt cx="4276529" cy="766412"/>
                      </a:xfrm>
                    </wpg:grpSpPr>
                    <pic:pic xmlns:pic="http://schemas.openxmlformats.org/drawingml/2006/picture">
                      <pic:nvPicPr>
                        <pic:cNvPr id="1100546160" name="Afbeelding 1" descr="Afbeelding met plant, ontwerp, illustratie&#10;&#10;Beschrijving automatisch gegenereerd met gemiddelde betrouwbaarheid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2100" cy="7518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33950641" name="Afbeelding 1" descr="Afbeelding met vlinder, Motten en vlinders, ongewerveld dier, Lettertype&#10;&#10;Automatisch gegenereerde beschrijvin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17103" y="26002"/>
                          <a:ext cx="1678305" cy="74041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878197167" name="Afbeelding 1878197167" descr="Afbeeldingsresultaat voor gemeente winterswijk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46229" y="47670"/>
                          <a:ext cx="1130300" cy="690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12BBB6" id="Groep 1" o:spid="_x0000_s1026" style="position:absolute;margin-left:83.9pt;margin-top:-10.1pt;width:200.5pt;height:35.9pt;z-index:251659264;mso-width-relative:margin;mso-height-relative:margin" coordsize="42765,76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Afbeelding 1" o:spid="_x0000_s1027" type="#_x0000_t75" alt="Afbeelding met plant, ontwerp, illustratie&#10;&#10;Beschrijving automatisch gegenereerd met gemiddelde betrouwbaarheid" style="position:absolute;width:15621;height:7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">
                <v:imagedata r:id="rId4" o:title="Afbeelding met plant, ontwerp, illustratie&#10;&#10;Beschrijving automatisch gegenereerd met gemiddelde betrouwbaarheid"/>
              </v:shape>
              <v:shape id="Afbeelding 1" o:spid="_x0000_s1028" type="#_x0000_t75" alt="Afbeelding met vlinder, Motten en vlinders, ongewerveld dier, Lettertype&#10;&#10;Automatisch gegenereerde beschrijving" style="position:absolute;left:14171;top:260;width:16783;height:7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">
                <v:imagedata r:id="rId5" o:title="Afbeelding met vlinder, Motten en vlinders, ongewerveld dier, Lettertype&#10;&#10;Automatisch gegenereerde beschrijving"/>
              </v:shape>
              <v:shape id="Afbeelding 1878197167" o:spid="_x0000_s1029" type="#_x0000_t75" alt="Afbeeldingsresultaat voor gemeente winterswijk" style="position:absolute;left:31462;top:476;width:11303;height:69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">
                <v:imagedata r:id="rId6" o:title="Afbeeldingsresultaat voor gemeente winterswijk"/>
              </v:shape>
              <w10:wrap type="square"/>
            </v:group>
          </w:pict>
        </mc:Fallback>
      </mc:AlternateContent>
    </w:r>
  </w:p>
  <w:p w14:paraId="2687B9B2" w14:textId="77777777" w:rsidR="00A92C7B" w:rsidRDefault="00A92C7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7734982">
    <w:abstractNumId w:val="0"/>
  </w:num>
  <w:num w:numId="2" w16cid:durableId="887450325">
    <w:abstractNumId w:val="2"/>
  </w:num>
  <w:num w:numId="3" w16cid:durableId="521821303">
    <w:abstractNumId w:val="6"/>
  </w:num>
  <w:num w:numId="4" w16cid:durableId="126287999">
    <w:abstractNumId w:val="5"/>
  </w:num>
  <w:num w:numId="5" w16cid:durableId="1208177676">
    <w:abstractNumId w:val="0"/>
  </w:num>
  <w:num w:numId="6" w16cid:durableId="964433498">
    <w:abstractNumId w:val="1"/>
  </w:num>
  <w:num w:numId="7" w16cid:durableId="642195617">
    <w:abstractNumId w:val="4"/>
  </w:num>
  <w:num w:numId="8" w16cid:durableId="732385030">
    <w:abstractNumId w:val="3"/>
  </w:num>
  <w:num w:numId="9" w16cid:durableId="479425246">
    <w:abstractNumId w:val="6"/>
  </w:num>
  <w:num w:numId="10" w16cid:durableId="1095713856">
    <w:abstractNumId w:val="5"/>
  </w:num>
  <w:num w:numId="11" w16cid:durableId="155609909">
    <w:abstractNumId w:val="5"/>
  </w:num>
  <w:num w:numId="12" w16cid:durableId="334770258">
    <w:abstractNumId w:val="5"/>
  </w:num>
  <w:num w:numId="13" w16cid:durableId="377247627">
    <w:abstractNumId w:val="5"/>
  </w:num>
  <w:num w:numId="14" w16cid:durableId="236939940">
    <w:abstractNumId w:val="5"/>
  </w:num>
  <w:num w:numId="15" w16cid:durableId="64033971">
    <w:abstractNumId w:val="5"/>
  </w:num>
  <w:num w:numId="16" w16cid:durableId="1585264680">
    <w:abstractNumId w:val="5"/>
  </w:num>
  <w:num w:numId="17" w16cid:durableId="433551175">
    <w:abstractNumId w:val="5"/>
  </w:num>
  <w:num w:numId="18" w16cid:durableId="2082170417">
    <w:abstractNumId w:val="5"/>
  </w:num>
  <w:num w:numId="19" w16cid:durableId="1674987932">
    <w:abstractNumId w:val="3"/>
  </w:num>
  <w:num w:numId="20" w16cid:durableId="1235697599">
    <w:abstractNumId w:val="6"/>
  </w:num>
  <w:num w:numId="21" w16cid:durableId="258371936">
    <w:abstractNumId w:val="0"/>
  </w:num>
  <w:num w:numId="22" w16cid:durableId="1702975659">
    <w:abstractNumId w:val="1"/>
  </w:num>
  <w:num w:numId="23" w16cid:durableId="678507154">
    <w:abstractNumId w:val="4"/>
  </w:num>
  <w:num w:numId="24" w16cid:durableId="881676797">
    <w:abstractNumId w:val="0"/>
  </w:num>
  <w:num w:numId="25" w16cid:durableId="1483233790">
    <w:abstractNumId w:val="0"/>
  </w:num>
  <w:num w:numId="26" w16cid:durableId="71165933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558"/>
    <w:rsid w:val="000B46D8"/>
    <w:rsid w:val="00177A29"/>
    <w:rsid w:val="002B5524"/>
    <w:rsid w:val="003B3222"/>
    <w:rsid w:val="003F0617"/>
    <w:rsid w:val="00424DED"/>
    <w:rsid w:val="00482A4F"/>
    <w:rsid w:val="00527398"/>
    <w:rsid w:val="00632123"/>
    <w:rsid w:val="00655558"/>
    <w:rsid w:val="007A5DEA"/>
    <w:rsid w:val="008104C5"/>
    <w:rsid w:val="008402D9"/>
    <w:rsid w:val="008867C5"/>
    <w:rsid w:val="009175F9"/>
    <w:rsid w:val="009761CF"/>
    <w:rsid w:val="0098265A"/>
    <w:rsid w:val="009869A5"/>
    <w:rsid w:val="009B0D92"/>
    <w:rsid w:val="00A03098"/>
    <w:rsid w:val="00A3732E"/>
    <w:rsid w:val="00A53085"/>
    <w:rsid w:val="00A74B89"/>
    <w:rsid w:val="00A92C7B"/>
    <w:rsid w:val="00B85C3F"/>
    <w:rsid w:val="00BC46AF"/>
    <w:rsid w:val="00BD0C39"/>
    <w:rsid w:val="00CC26E3"/>
    <w:rsid w:val="00CC3885"/>
    <w:rsid w:val="00D263A5"/>
    <w:rsid w:val="00D65899"/>
    <w:rsid w:val="00EB1492"/>
    <w:rsid w:val="00F12F0D"/>
    <w:rsid w:val="00F741C6"/>
    <w:rsid w:val="00FA09F6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3E6908"/>
  <w15:docId w15:val="{BDD5388F-4C1B-4AF2-9843-83C5ACD0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AF68C818F1C42BB8162C96B69D7D8" ma:contentTypeVersion="15" ma:contentTypeDescription="Een nieuw document maken." ma:contentTypeScope="" ma:versionID="6c210c43fb7b5ebf50a295e36ca697ff">
  <xsd:schema xmlns:xsd="http://www.w3.org/2001/XMLSchema" xmlns:xs="http://www.w3.org/2001/XMLSchema" xmlns:p="http://schemas.microsoft.com/office/2006/metadata/properties" xmlns:ns2="0298564c-7f42-42db-9e14-8326b9f77585" xmlns:ns3="fbc7f341-6d38-4ac3-9f8b-8ab0c4800d0b" targetNamespace="http://schemas.microsoft.com/office/2006/metadata/properties" ma:root="true" ma:fieldsID="8963ea7f70a161e2d78dfae468924fe7" ns2:_="" ns3:_="">
    <xsd:import namespace="0298564c-7f42-42db-9e14-8326b9f77585"/>
    <xsd:import namespace="fbc7f341-6d38-4ac3-9f8b-8ab0c4800d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8564c-7f42-42db-9e14-8326b9f775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261a982a-ec28-4f11-bb1b-ab3e88355a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7f341-6d38-4ac3-9f8b-8ab0c4800d0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aef539c-4d5f-4f20-9d42-358001417dcf}" ma:internalName="TaxCatchAll" ma:showField="CatchAllData" ma:web="fbc7f341-6d38-4ac3-9f8b-8ab0c4800d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98564c-7f42-42db-9e14-8326b9f77585">
      <Terms xmlns="http://schemas.microsoft.com/office/infopath/2007/PartnerControls"/>
    </lcf76f155ced4ddcb4097134ff3c332f>
    <TaxCatchAll xmlns="fbc7f341-6d38-4ac3-9f8b-8ab0c4800d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34088A-2E87-401D-8555-931A8C73D111}"/>
</file>

<file path=customXml/itemProps2.xml><?xml version="1.0" encoding="utf-8"?>
<ds:datastoreItem xmlns:ds="http://schemas.openxmlformats.org/officeDocument/2006/customXml" ds:itemID="{31A1E189-978E-452F-9E4D-2B9C1BAE775F}">
  <ds:schemaRefs>
    <ds:schemaRef ds:uri="http://schemas.microsoft.com/office/2006/metadata/properties"/>
    <ds:schemaRef ds:uri="http://purl.org/dc/terms/"/>
    <ds:schemaRef ds:uri="49e2eeca-f310-4768-b7c1-e01158c10bb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26226da2-351d-4bd3-a29c-5d3556abc376"/>
    <ds:schemaRef ds:uri="http://www.w3.org/XML/1998/namespace"/>
    <ds:schemaRef ds:uri="http://purl.org/dc/dcmitype/"/>
    <ds:schemaRef ds:uri="0c644256-0c02-4e80-9fba-3c9687369159"/>
    <ds:schemaRef ds:uri="78c03370-c038-4f7e-bcc0-fe0a1d5d8263"/>
  </ds:schemaRefs>
</ds:datastoreItem>
</file>

<file path=customXml/itemProps3.xml><?xml version="1.0" encoding="utf-8"?>
<ds:datastoreItem xmlns:ds="http://schemas.openxmlformats.org/officeDocument/2006/customXml" ds:itemID="{BFA187E9-5D6E-4085-9BAB-C9C202CE95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646</Characters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2024-06-18T11:19:00Z</dcterms:created>
  <dcterms:modified xsi:type="dcterms:W3CDTF">2024-06-18T11:19:00Z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0x010100A1EAF68C818F1C42BB8162C96B69D7D8</vt:lpwstr>
  </property>
  <property fmtid="{D5CDD505-2E9C-101B-9397-08002B2CF9AE}" pid="3" name="MediaServiceImageTags">
    <vt:lpwstr/>
  </property>
</Properties>
</file>